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9518949" name="c6354ce0-ab2b-11ef-a850-23e0a94da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89248" name="c6354ce0-ab2b-11ef-a850-23e0a94da96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751227" name="03413310-ab2c-11ef-94e6-9918d58a79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839460" name="03413310-ab2c-11ef-94e6-9918d58a79c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884821" name="342e3950-ab2c-11ef-b581-dd09dd93e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217767" name="342e3950-ab2c-11ef-b581-dd09dd93e57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2244882" name="f46dd900-acc1-11ef-bf97-0d562cc21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286112" name="f46dd900-acc1-11ef-bf97-0d562cc21e8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413594" name="16f19a20-acc2-11ef-9353-3d04cc918f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796870" name="16f19a20-acc2-11ef-9353-3d04cc918f5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732955" name="371cde70-ae45-11ef-9e29-034c09b9e0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686955" name="371cde70-ae45-11ef-9e29-034c09b9e0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2395429" name="547847c0-ae45-11ef-8751-5b3cdd0b2f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771296" name="547847c0-ae45-11ef-8751-5b3cdd0b2fc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510182" name="8278b560-ae45-11ef-a18c-5100d085ba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678361" name="8278b560-ae45-11ef-a18c-5100d085ba9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7507237" name="aebca5f0-ae45-11ef-bb5f-47c0524b0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996513" name="aebca5f0-ae45-11ef-bb5f-47c0524b079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236675" name="d13bd330-ae45-11ef-ae3f-a9742446ad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051149" name="d13bd330-ae45-11ef-ae3f-a9742446ad1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67914" name="f2c35a00-ae45-11ef-9fec-37007eba55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611539" name="f2c35a00-ae45-11ef-9fec-37007eba55c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/ 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4389416" name="12e97c10-ae46-11ef-bad5-51d56c0c42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505949" name="12e97c10-ae46-11ef-bad5-51d56c0c426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1548635" name="399032f0-ae46-11ef-8f22-db34299d99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62607" name="399032f0-ae46-11ef-8f22-db34299d995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052538" name="54a7edd0-ae46-11ef-84ca-15c82420eb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116370" name="54a7edd0-ae46-11ef-84ca-15c82420eb9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6400592" name="7481ebb0-ae46-11ef-bf2b-415d138254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5908240" name="7481ebb0-ae46-11ef-bf2b-415d1382541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9860091" name="93718990-ae46-11ef-9049-4bf07265a5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336779" name="93718990-ae46-11ef-9049-4bf07265a5a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Ablage Küche </w:t>
            </w:r>
          </w:p>
        </w:tc>
        <w:tc>
          <w:p>
            <w:pPr>
              <w:spacing w:before="0" w:after="0" w:line="240" w:lineRule="auto"/>
            </w:pPr>
            <w:r>
              <w:t>Ablage Küche </w:t>
            </w:r>
          </w:p>
        </w:tc>
        <w:tc>
          <w:p>
            <w:pPr>
              <w:spacing w:before="0" w:after="0" w:line="240" w:lineRule="auto"/>
            </w:pPr>
            <w:r>
              <w:t>Asbestfasern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28365" name="1d1214d0-ae47-11ef-a76b-ad4b902ffe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67011" name="1d1214d0-ae47-11ef-a76b-ad4b902ffec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WC Deckel </w:t>
            </w:r>
          </w:p>
        </w:tc>
        <w:tc>
          <w:p>
            <w:pPr>
              <w:spacing w:before="0" w:after="0" w:line="240" w:lineRule="auto"/>
            </w:pPr>
            <w:r>
              <w:t>Spühlkastendeckel </w:t>
            </w:r>
          </w:p>
        </w:tc>
        <w:tc>
          <w:p>
            <w:pPr>
              <w:spacing w:before="0" w:after="0" w:line="240" w:lineRule="auto"/>
            </w:pPr>
            <w:r>
              <w:t>Asbestfasern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0878673" name="72b0dfc0-ae47-11ef-bc56-639a3f936c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512000" name="72b0dfc0-ae47-11ef-bc56-639a3f936c4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Ablage Cheminée </w:t>
            </w:r>
          </w:p>
        </w:tc>
        <w:tc>
          <w:p>
            <w:pPr>
              <w:spacing w:before="0" w:after="0" w:line="240" w:lineRule="auto"/>
            </w:pPr>
            <w:r>
              <w:t>Ablage Cheminée </w:t>
            </w:r>
          </w:p>
        </w:tc>
        <w:tc>
          <w:p>
            <w:pPr>
              <w:spacing w:before="0" w:after="0" w:line="240" w:lineRule="auto"/>
            </w:pPr>
            <w:r>
              <w:t>Asbestfasern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263452" name="beb049b0-ae47-11ef-94b4-eb15885fcc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628666" name="beb049b0-ae47-11ef-94b4-eb15885fcca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Fenstersimms </w:t>
            </w:r>
          </w:p>
        </w:tc>
        <w:tc>
          <w:p>
            <w:pPr>
              <w:spacing w:before="0" w:after="0" w:line="240" w:lineRule="auto"/>
            </w:pPr>
            <w:r>
              <w:t>Fenstersimms </w:t>
            </w:r>
          </w:p>
        </w:tc>
        <w:tc>
          <w:p>
            <w:pPr>
              <w:spacing w:before="0" w:after="0" w:line="240" w:lineRule="auto"/>
            </w:pPr>
            <w:r>
              <w:t>Asbestfasern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8496431" name="072665d0-ae48-11ef-b679-55bd671a6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727972" name="072665d0-ae48-11ef-b679-55bd671a6ee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Ablage Tumbler </w:t>
            </w:r>
          </w:p>
        </w:tc>
        <w:tc>
          <w:p>
            <w:pPr>
              <w:spacing w:before="0" w:after="0" w:line="240" w:lineRule="auto"/>
            </w:pPr>
            <w:r>
              <w:t>Tumbler </w:t>
            </w:r>
          </w:p>
        </w:tc>
        <w:tc>
          <w:p>
            <w:pPr>
              <w:spacing w:before="0" w:after="0" w:line="240" w:lineRule="auto"/>
            </w:pPr>
            <w:r>
              <w:t>Asbestfasern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2580166" name="3c631720-ae48-11ef-800e-154d864ac2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673952" name="3c631720-ae48-11ef-800e-154d864ac2f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KP-5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Kirchlistrasse 4B, 9010 St. Gallen</w:t>
          </w:r>
        </w:p>
        <w:p>
          <w:pPr>
            <w:spacing w:before="0" w:after="0"/>
          </w:pPr>
          <w:r>
            <w:t>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footer.xml" Type="http://schemas.openxmlformats.org/officeDocument/2006/relationships/footer" Id="rId2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